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BB71B4" w14:paraId="6A448FA2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ECA563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B6EA68" wp14:editId="6F4B83D3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91AB12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0D3302" wp14:editId="786AA937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5C9ECA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EAACDA" wp14:editId="7BF5E30F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A1F11F" w14:textId="77777777" w:rsidR="00980B75" w:rsidRPr="00980B75" w:rsidRDefault="00980B75" w:rsidP="00980B75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80B75">
        <w:rPr>
          <w:rFonts w:ascii="Arial" w:eastAsiaTheme="minorEastAsia" w:hAnsi="Arial" w:cstheme="minorBidi"/>
          <w:b/>
          <w:color w:val="A50F78"/>
          <w:szCs w:val="32"/>
          <w:lang w:eastAsia="en-US"/>
        </w:rPr>
        <w:t>ANEXO 3A</w:t>
      </w:r>
    </w:p>
    <w:p w14:paraId="55AC299F" w14:textId="77777777" w:rsidR="00980B75" w:rsidRPr="00980B75" w:rsidRDefault="00980B75" w:rsidP="00980B75">
      <w:pPr>
        <w:spacing w:after="100" w:afterAutospacing="1"/>
        <w:jc w:val="center"/>
        <w:outlineLvl w:val="0"/>
        <w:rPr>
          <w:rFonts w:ascii="Arial" w:eastAsiaTheme="minorEastAsia" w:hAnsi="Arial" w:cstheme="minorBidi"/>
          <w:b/>
          <w:color w:val="6A1B9A"/>
          <w:szCs w:val="18"/>
          <w:lang w:eastAsia="en-US"/>
        </w:rPr>
      </w:pPr>
      <w:r w:rsidRPr="00980B75">
        <w:rPr>
          <w:rFonts w:ascii="Arial" w:eastAsiaTheme="minorEastAsia" w:hAnsi="Arial" w:cstheme="minorBidi"/>
          <w:b/>
          <w:color w:val="6A1B9A"/>
          <w:szCs w:val="18"/>
          <w:lang w:eastAsia="en-US"/>
        </w:rPr>
        <w:t>DECLARACIÓN SOBRE EL USO DE INTELIGENCIA ARTIFICIAL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980B75" w:rsidRPr="00980B75" w14:paraId="60A11814" w14:textId="77777777" w:rsidTr="00233944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B623CA" w14:textId="77777777" w:rsidR="00980B75" w:rsidRDefault="00980B75" w:rsidP="00980B75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 w:rsidRPr="00980B75"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Anexo firmado por las personas integrantes del proyecto y su asesor, independientemente de que se hayan utilizado o no dichas herramientas.</w:t>
            </w:r>
          </w:p>
          <w:p w14:paraId="48C5A03D" w14:textId="39FB9630" w:rsidR="0040356C" w:rsidRPr="00980B75" w:rsidRDefault="0040356C" w:rsidP="00980B75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Borrar estas instrucciones</w:t>
            </w:r>
          </w:p>
        </w:tc>
      </w:tr>
    </w:tbl>
    <w:p w14:paraId="1F25A1E4" w14:textId="77777777" w:rsidR="00980B75" w:rsidRPr="00980B75" w:rsidRDefault="00980B75" w:rsidP="00980B75">
      <w:pPr>
        <w:rPr>
          <w:rFonts w:ascii="Arial" w:eastAsiaTheme="minorEastAsia" w:hAnsi="Arial" w:cstheme="minorBidi"/>
          <w:color w:val="1F2937"/>
          <w:sz w:val="19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60"/>
      </w:tblGrid>
      <w:tr w:rsidR="00980B75" w:rsidRPr="00980B75" w14:paraId="21FA2258" w14:textId="77777777" w:rsidTr="00233944">
        <w:trPr>
          <w:jc w:val="center"/>
        </w:trPr>
        <w:tc>
          <w:tcPr>
            <w:tcW w:w="1056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1C06D84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  <w:r w:rsidRPr="00980B75"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  <w:t xml:space="preserve">NOMBRE DEL PROYECTO: </w:t>
            </w:r>
          </w:p>
          <w:p w14:paraId="4E361195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</w:p>
          <w:p w14:paraId="30FE2C66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</w:p>
        </w:tc>
      </w:tr>
    </w:tbl>
    <w:p w14:paraId="140442EB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Segoe UI Symbol" w:hAnsi="Segoe UI Symbol" w:cs="Segoe UI Symbol"/>
        </w:rPr>
        <w:t>☐</w:t>
      </w:r>
      <w:r w:rsidRPr="00980B75">
        <w:t xml:space="preserve">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NO se utilizaron herramientas de Inteligencia Artificial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 durante la elaboración, desarrollo, análisis, documentación o presentación del proyecto.</w:t>
      </w:r>
    </w:p>
    <w:p w14:paraId="0287E6A6" w14:textId="77777777" w:rsidR="00980B75" w:rsidRPr="00980B75" w:rsidRDefault="00980B75" w:rsidP="00980B75">
      <w:pPr>
        <w:spacing w:before="100" w:beforeAutospacing="1" w:after="100" w:afterAutospacing="1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Segoe UI Symbol" w:hAnsi="Segoe UI Symbol" w:cs="Segoe UI Symbol"/>
        </w:rPr>
        <w:t>☐</w:t>
      </w:r>
      <w:r w:rsidRPr="00980B75">
        <w:t xml:space="preserve">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SÍ se utilizaron herramientas de Inteligencia Artificial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 como apoyo durante alguna etapa del proyecto. *En caso de haber seleccionado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“SÍ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”, deberá e incluir el 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“Anexo complementario de interacciones con herramientas de Inteligencia Artificial” ( Anexo 3B )</w:t>
      </w:r>
    </w:p>
    <w:p w14:paraId="32A82767" w14:textId="77777777" w:rsidR="00980B75" w:rsidRPr="00980B75" w:rsidRDefault="00980B75" w:rsidP="00980B75">
      <w:pPr>
        <w:spacing w:before="100" w:beforeAutospacing="1" w:after="100" w:after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Manifestamos que la información contenida en el presente Anexo es verdadera y que conocemos y aceptamos los Lineamientos para el Uso Responsable de Inteligencia Artificial establecidos en la Convocatoria FECI 2026.</w:t>
      </w:r>
    </w:p>
    <w:p w14:paraId="77FC5DA1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Persona líder del proyecto</w:t>
      </w:r>
    </w:p>
    <w:p w14:paraId="27A0D7B6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60801C16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2DC24FF6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Integrante 2</w:t>
      </w:r>
    </w:p>
    <w:p w14:paraId="12824D49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2BDBB6D9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270267B1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Integrante 3</w:t>
      </w:r>
    </w:p>
    <w:p w14:paraId="2250C85F" w14:textId="77777777" w:rsidR="00980B75" w:rsidRPr="00980B75" w:rsidRDefault="00980B75" w:rsidP="00980B75">
      <w:pPr>
        <w:spacing w:before="100" w:beforeAutospacing="1" w:after="100" w:afterAutospacing="1"/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</w:t>
      </w:r>
      <w:r w:rsidRPr="00980B75">
        <w:rPr>
          <w:b/>
          <w:bCs/>
        </w:rPr>
        <w:t>:</w:t>
      </w:r>
      <w:r w:rsidRPr="00980B75">
        <w:t xml:space="preserve"> ______________________________________</w:t>
      </w:r>
    </w:p>
    <w:p w14:paraId="10239A8A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40EC522F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Persona asesora</w:t>
      </w:r>
    </w:p>
    <w:p w14:paraId="4519BBCD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07468270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3706C9CC" w14:textId="77777777" w:rsidR="00980B75" w:rsidRDefault="00980B75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p w14:paraId="4CDF6AFC" w14:textId="77777777" w:rsidR="009B69BA" w:rsidRDefault="009B69BA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p w14:paraId="60A17FD8" w14:textId="77777777" w:rsidR="009B69BA" w:rsidRPr="00980B75" w:rsidRDefault="009B69BA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9B69BA" w14:paraId="7136281B" w14:textId="77777777" w:rsidTr="00233944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3FF9605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3A2A63" wp14:editId="2178CC91">
                  <wp:extent cx="1874519" cy="700309"/>
                  <wp:effectExtent l="0" t="0" r="0" b="0"/>
                  <wp:docPr id="17948366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2B3DB8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4C9DC9" wp14:editId="404DE9F5">
                  <wp:extent cx="1463040" cy="841337"/>
                  <wp:effectExtent l="0" t="0" r="0" b="0"/>
                  <wp:docPr id="91930480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8EB9815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152FDA" wp14:editId="2FD97B7D">
                  <wp:extent cx="1874519" cy="1142686"/>
                  <wp:effectExtent l="0" t="0" r="0" b="0"/>
                  <wp:docPr id="43644930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30DB0C" w14:textId="77777777" w:rsidR="0040356C" w:rsidRDefault="009B69BA" w:rsidP="0040356C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80B75">
        <w:rPr>
          <w:rFonts w:ascii="Arial" w:eastAsiaTheme="minorEastAsia" w:hAnsi="Arial" w:cstheme="minorBidi"/>
          <w:b/>
          <w:color w:val="A50F78"/>
          <w:szCs w:val="32"/>
          <w:lang w:eastAsia="en-US"/>
        </w:rPr>
        <w:t>ANEXO 3</w:t>
      </w:r>
      <w:r>
        <w:rPr>
          <w:rFonts w:ascii="Arial" w:eastAsiaTheme="minorEastAsia" w:hAnsi="Arial" w:cstheme="minorBidi"/>
          <w:b/>
          <w:color w:val="A50F78"/>
          <w:szCs w:val="32"/>
          <w:lang w:eastAsia="en-US"/>
        </w:rPr>
        <w:t>B</w:t>
      </w:r>
    </w:p>
    <w:p w14:paraId="2C7EE695" w14:textId="3AB3F7A9" w:rsidR="009B69BA" w:rsidRPr="0040356C" w:rsidRDefault="009B69BA" w:rsidP="0040356C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B69BA">
        <w:rPr>
          <w:rFonts w:ascii="Arial" w:eastAsiaTheme="minorEastAsia" w:hAnsi="Arial" w:cstheme="minorBidi"/>
          <w:b/>
          <w:color w:val="6A1B9A"/>
          <w:szCs w:val="18"/>
          <w:lang w:eastAsia="en-US"/>
        </w:rPr>
        <w:t>ANEXO COMPLEMENTARIO DE INTERACCIONES CON HERRAMIENTAS DE INTELIGENCIA ARTIFICIAL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9B69BA" w:rsidRPr="00980B75" w14:paraId="6862D2E9" w14:textId="77777777" w:rsidTr="00233944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486B20" w14:textId="77777777" w:rsidR="009B69BA" w:rsidRDefault="009B69BA" w:rsidP="00233944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 xml:space="preserve">Llenar y adjuntar únicamente en caso de </w:t>
            </w:r>
            <w:r w:rsidR="0040356C"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que haya utilizado el uso de IA en su proyecto</w:t>
            </w:r>
          </w:p>
          <w:p w14:paraId="1B60B740" w14:textId="102D05DD" w:rsidR="0040356C" w:rsidRPr="00980B75" w:rsidRDefault="0040356C" w:rsidP="00233944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Borrar estas instrucciones</w:t>
            </w:r>
          </w:p>
        </w:tc>
      </w:tr>
    </w:tbl>
    <w:p w14:paraId="32422B7B" w14:textId="77777777" w:rsidR="009B69BA" w:rsidRPr="00980B75" w:rsidRDefault="009B69BA" w:rsidP="009B69BA">
      <w:pPr>
        <w:rPr>
          <w:rFonts w:ascii="Arial" w:eastAsiaTheme="minorEastAsia" w:hAnsi="Arial" w:cstheme="minorBidi"/>
          <w:color w:val="1F2937"/>
          <w:sz w:val="19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60"/>
      </w:tblGrid>
      <w:tr w:rsidR="009B69BA" w:rsidRPr="00980B75" w14:paraId="6EBB99CE" w14:textId="77777777" w:rsidTr="00233944">
        <w:trPr>
          <w:jc w:val="center"/>
        </w:trPr>
        <w:tc>
          <w:tcPr>
            <w:tcW w:w="1056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959A27F" w14:textId="23D3F1C6" w:rsidR="009B69BA" w:rsidRPr="00980B75" w:rsidRDefault="009B69BA" w:rsidP="00233944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  <w:r w:rsidRPr="00980B75"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  <w:t xml:space="preserve">NOMBRE DEL PROYECTO: </w:t>
            </w:r>
          </w:p>
        </w:tc>
      </w:tr>
    </w:tbl>
    <w:p w14:paraId="28EB156A" w14:textId="619DFABD" w:rsidR="009B69BA" w:rsidRPr="000136BE" w:rsidRDefault="0040356C" w:rsidP="0040356C">
      <w:pPr>
        <w:spacing w:before="100" w:beforeAutospacing="1"/>
        <w:jc w:val="both"/>
        <w:outlineLvl w:val="0"/>
        <w:rPr>
          <w:rFonts w:ascii="Century Gothic" w:eastAsia="Century Gothic" w:hAnsi="Century Gothic" w:cs="Century Gothic"/>
          <w:i/>
          <w:iCs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Describir </w:t>
      </w:r>
      <w:r>
        <w:rPr>
          <w:rFonts w:ascii="Century Gothic" w:eastAsia="Century Gothic" w:hAnsi="Century Gothic" w:cs="Century Gothic"/>
          <w:i/>
          <w:iCs/>
          <w:sz w:val="20"/>
          <w:szCs w:val="20"/>
        </w:rPr>
        <w:t>la</w:t>
      </w:r>
      <w:r w:rsidR="009B69BA">
        <w:rPr>
          <w:rFonts w:ascii="Century Gothic" w:eastAsia="Century Gothic" w:hAnsi="Century Gothic" w:cs="Century Gothic"/>
          <w:sz w:val="20"/>
          <w:szCs w:val="20"/>
        </w:rPr>
        <w:t xml:space="preserve"> información contenida en los siguientes apartados:</w:t>
      </w:r>
    </w:p>
    <w:p w14:paraId="5DA13C4D" w14:textId="77777777" w:rsidR="009B69BA" w:rsidRDefault="009B69BA" w:rsidP="0040356C">
      <w:pPr>
        <w:jc w:val="both"/>
      </w:pP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1.</w:t>
      </w:r>
      <w:r w:rsidRPr="00E30264">
        <w:rPr>
          <w:rFonts w:ascii="Century Gothic" w:eastAsia="Century Gothic" w:hAnsi="Century Gothic" w:cs="Century Gothic"/>
          <w:b/>
          <w:bCs/>
          <w:sz w:val="20"/>
          <w:szCs w:val="20"/>
        </w:rPr>
        <w:t>IDENTIFICACI</w:t>
      </w: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ÓN</w:t>
      </w:r>
      <w:r w:rsidRPr="00E30264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DE LAS HERRAMIENTAS UTILIZADAS</w:t>
      </w:r>
    </w:p>
    <w:p w14:paraId="0D934A0A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8C7BAE">
        <w:rPr>
          <w:rFonts w:ascii="Century Gothic" w:eastAsia="Century Gothic" w:hAnsi="Century Gothic" w:cs="Century Gothic"/>
          <w:sz w:val="20"/>
          <w:szCs w:val="20"/>
        </w:rPr>
        <w:t>Indique todas las herramientas, plataformas, aplicaciones o sistemas de Inteligencia Artificial empleados durante el desarrollo del proyecto.</w:t>
      </w:r>
    </w:p>
    <w:p w14:paraId="668C22F8" w14:textId="77777777" w:rsidR="009B69BA" w:rsidRPr="008C7BAE" w:rsidRDefault="009B69BA" w:rsidP="0040356C">
      <w:pPr>
        <w:jc w:val="both"/>
      </w:pPr>
    </w:p>
    <w:p w14:paraId="29266CEC" w14:textId="77777777" w:rsidR="009B69BA" w:rsidRPr="00477624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2.</w:t>
      </w: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DESCRIPCIÓN DEL USO DE INTELIGENCIA ARTIFICIAL</w:t>
      </w:r>
    </w:p>
    <w:p w14:paraId="422D51A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477624">
        <w:rPr>
          <w:rFonts w:ascii="Century Gothic" w:eastAsia="Century Gothic" w:hAnsi="Century Gothic" w:cs="Century Gothic"/>
          <w:sz w:val="20"/>
          <w:szCs w:val="20"/>
        </w:rPr>
        <w:t>Por cada herramienta utilizada, describa brevemente cómo fue utilizada y qué intervención tuvieron las personas participantes sobre la información generada.</w:t>
      </w:r>
    </w:p>
    <w:p w14:paraId="5FA17AA8" w14:textId="77777777" w:rsidR="009B69BA" w:rsidRPr="00477624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</w:p>
    <w:p w14:paraId="50EB71D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477624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3.HERRAMIENTAS </w:t>
      </w:r>
    </w:p>
    <w:p w14:paraId="737A699D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477624">
        <w:rPr>
          <w:rFonts w:ascii="Century Gothic" w:eastAsia="Century Gothic" w:hAnsi="Century Gothic" w:cs="Century Gothic"/>
          <w:sz w:val="20"/>
          <w:szCs w:val="20"/>
        </w:rPr>
        <w:t>Nombre cada herramienta utilizada y describa la actividad para la cual fue utilizada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>.</w:t>
      </w:r>
    </w:p>
    <w:p w14:paraId="3A32B48E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</w:p>
    <w:p w14:paraId="464583A0" w14:textId="77777777" w:rsidR="009B69BA" w:rsidRPr="00467C6D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4.</w:t>
      </w:r>
      <w:r w:rsidRPr="00467C6D">
        <w:rPr>
          <w:rFonts w:ascii="Century Gothic" w:eastAsia="Century Gothic" w:hAnsi="Century Gothic" w:cs="Century Gothic"/>
          <w:b/>
          <w:bCs/>
          <w:sz w:val="20"/>
          <w:szCs w:val="20"/>
        </w:rPr>
        <w:t>REGISTRO DE PROMPTS E INTERACCIONES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377"/>
        <w:gridCol w:w="66"/>
        <w:gridCol w:w="66"/>
        <w:gridCol w:w="66"/>
        <w:gridCol w:w="81"/>
      </w:tblGrid>
      <w:tr w:rsidR="009B69BA" w:rsidRPr="00E30264" w14:paraId="2C00EC76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D77B5F" w14:textId="77777777" w:rsidR="009B69BA" w:rsidRPr="00E30264" w:rsidRDefault="009B69BA" w:rsidP="0040356C">
            <w:pPr>
              <w:spacing w:before="100" w:beforeAutospacing="1"/>
              <w:jc w:val="both"/>
            </w:pPr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 xml:space="preserve">Las personas participantes deberán registrar las instrucciones, preguntas o </w:t>
            </w:r>
            <w:proofErr w:type="spellStart"/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>prompts</w:t>
            </w:r>
            <w:proofErr w:type="spellEnd"/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 xml:space="preserve"> relevantes utilizados en las herramientas de Inteligencia Artificial. </w:t>
            </w:r>
          </w:p>
        </w:tc>
        <w:tc>
          <w:tcPr>
            <w:tcW w:w="0" w:type="auto"/>
            <w:vAlign w:val="center"/>
            <w:hideMark/>
          </w:tcPr>
          <w:p w14:paraId="2CA4DB15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4B7579F0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4D3C6B3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B7AAB0C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  <w:tr w:rsidR="009B69BA" w:rsidRPr="00E30264" w14:paraId="667E4E24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C4382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4C36A77F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67C481BC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8B1F7E3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E7FC390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  <w:tr w:rsidR="009B69BA" w:rsidRPr="00E30264" w14:paraId="79548B96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88AB53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14214661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5B95A5B1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70268D2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7BFAE2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</w:tbl>
    <w:p w14:paraId="3B7BF161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5</w:t>
      </w:r>
      <w:r w:rsidRPr="00406B21">
        <w:rPr>
          <w:rFonts w:ascii="Century Gothic" w:eastAsia="Century Gothic" w:hAnsi="Century Gothic" w:cs="Century Gothic"/>
          <w:b/>
          <w:bCs/>
          <w:sz w:val="20"/>
          <w:szCs w:val="20"/>
        </w:rPr>
        <w:t>. USO DE IMÁGENES GENERADAS MEDIANTE INTELIGENCIA ARTIFICIAL</w:t>
      </w:r>
    </w:p>
    <w:p w14:paraId="1CE7E1B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i/>
          <w:iCs/>
          <w:sz w:val="20"/>
          <w:szCs w:val="20"/>
        </w:rPr>
      </w:pPr>
      <w:r w:rsidRPr="00B43D71">
        <w:rPr>
          <w:rFonts w:ascii="Century Gothic" w:eastAsia="Century Gothic" w:hAnsi="Century Gothic" w:cs="Century Gothic"/>
          <w:sz w:val="20"/>
          <w:szCs w:val="20"/>
        </w:rPr>
        <w:t>En caso de uso de imágenes generadas por IA describir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: </w:t>
      </w:r>
      <w:r w:rsidRPr="00767ED8">
        <w:rPr>
          <w:rFonts w:ascii="Century Gothic" w:eastAsia="Century Gothic" w:hAnsi="Century Gothic" w:cs="Century Gothic"/>
          <w:sz w:val="20"/>
          <w:szCs w:val="20"/>
        </w:rPr>
        <w:t>herramienta utilizada, finalidad de la imagen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, dónde se utiliza, </w:t>
      </w:r>
      <w:proofErr w:type="spellStart"/>
      <w:r>
        <w:rPr>
          <w:rFonts w:ascii="Century Gothic" w:eastAsia="Century Gothic" w:hAnsi="Century Gothic" w:cs="Century Gothic"/>
          <w:sz w:val="20"/>
          <w:szCs w:val="20"/>
        </w:rPr>
        <w:t>prompt</w:t>
      </w:r>
      <w:proofErr w:type="spellEnd"/>
      <w:r>
        <w:rPr>
          <w:rFonts w:ascii="Century Gothic" w:eastAsia="Century Gothic" w:hAnsi="Century Gothic" w:cs="Century Gothic"/>
          <w:sz w:val="20"/>
          <w:szCs w:val="20"/>
        </w:rPr>
        <w:t xml:space="preserve"> utilizado </w:t>
      </w:r>
      <w:r w:rsidRPr="005C0BED">
        <w:rPr>
          <w:rFonts w:ascii="Century Gothic" w:eastAsia="Century Gothic" w:hAnsi="Century Gothic" w:cs="Century Gothic"/>
          <w:sz w:val="20"/>
          <w:szCs w:val="20"/>
        </w:rPr>
        <w:t xml:space="preserve">y manifestar que 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 </w:t>
      </w:r>
      <w:r w:rsidRPr="00E74384">
        <w:rPr>
          <w:rFonts w:ascii="Century Gothic" w:eastAsia="Century Gothic" w:hAnsi="Century Gothic" w:cs="Century Gothic"/>
          <w:i/>
          <w:iCs/>
          <w:sz w:val="20"/>
          <w:szCs w:val="20"/>
        </w:rPr>
        <w:t>“las imágenes generadas mediante IA utilizadas en el proyecto tienen únicamente fines ilustrativos, comunicativos o de diseño y no representan datos, resultados experimentales, observaciones, fotografías de campo o laboratorio, mediciones, registros o evidencias obtenidas durante la investigación”.</w:t>
      </w:r>
    </w:p>
    <w:p w14:paraId="06CA19C6" w14:textId="77777777" w:rsidR="009B69BA" w:rsidRPr="001B2772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</w:p>
    <w:p w14:paraId="124B6593" w14:textId="77777777" w:rsidR="009B69BA" w:rsidRDefault="009B69BA" w:rsidP="0040356C">
      <w:pPr>
        <w:jc w:val="both"/>
        <w:outlineLvl w:val="0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6</w:t>
      </w:r>
      <w:r w:rsidRPr="005C0BED">
        <w:rPr>
          <w:rFonts w:ascii="Century Gothic" w:eastAsia="Century Gothic" w:hAnsi="Century Gothic" w:cs="Century Gothic"/>
          <w:b/>
          <w:bCs/>
          <w:sz w:val="20"/>
          <w:szCs w:val="20"/>
        </w:rPr>
        <w:t>. FUENTES DE INFORMACIÓN Y REFERENCIAS BIBLIOGRÁFICAS</w:t>
      </w:r>
    </w:p>
    <w:p w14:paraId="7184650F" w14:textId="77777777" w:rsidR="009B69BA" w:rsidRPr="005C0BED" w:rsidRDefault="009B69BA" w:rsidP="0040356C">
      <w:pPr>
        <w:jc w:val="both"/>
        <w:outlineLvl w:val="0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5C0BED">
        <w:rPr>
          <w:rFonts w:ascii="Century Gothic" w:eastAsia="Century Gothic" w:hAnsi="Century Gothic" w:cs="Century Gothic"/>
          <w:sz w:val="20"/>
          <w:szCs w:val="20"/>
        </w:rPr>
        <w:t>En caso de que una herramienta de Inteligencia Artificial haya sugerido fuentes, artículos, libros, páginas electrónicas, autores o referencias bibliográficas, las personas participantes deberán declarar que:</w:t>
      </w:r>
    </w:p>
    <w:p w14:paraId="7F25D42D" w14:textId="77777777" w:rsidR="009B69BA" w:rsidRPr="003657D6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Se verificó la existencia de cada una de las fuentes.</w:t>
      </w:r>
    </w:p>
    <w:p w14:paraId="6949B98E" w14:textId="77777777" w:rsidR="009B69BA" w:rsidRPr="003657D6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Las fuentes originales fueron consultadas directamente.</w:t>
      </w:r>
    </w:p>
    <w:p w14:paraId="4C607C7D" w14:textId="77777777" w:rsidR="009B69BA" w:rsidRPr="003657D6" w:rsidRDefault="009B69BA" w:rsidP="0040356C">
      <w:pPr>
        <w:pStyle w:val="Prrafodelista"/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Se comprobó que la información atribuida a las fuentes corresponde efectivamente a su contenido.</w:t>
      </w:r>
    </w:p>
    <w:p w14:paraId="2C94A393" w14:textId="77777777" w:rsidR="009B69BA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Ninguna referencia bibliográfica fue incluida únicamente con base en la respuesta proporcionada por una herramienta de Inteligencia Artificial.</w:t>
      </w:r>
    </w:p>
    <w:p w14:paraId="5D5401E9" w14:textId="77777777" w:rsidR="009B69BA" w:rsidRPr="00DE508C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DE508C">
        <w:rPr>
          <w:rFonts w:ascii="Century Gothic" w:eastAsia="Century Gothic" w:hAnsi="Century Gothic" w:cs="Century Gothic"/>
          <w:b/>
          <w:bCs/>
          <w:sz w:val="20"/>
          <w:szCs w:val="20"/>
        </w:rPr>
        <w:t>7. FIRMAS:</w:t>
      </w:r>
    </w:p>
    <w:p w14:paraId="7ADA3ABB" w14:textId="77777777" w:rsidR="009B69BA" w:rsidRPr="00DE508C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Al final de anexo agregar: </w:t>
      </w:r>
      <w:r w:rsidRPr="0040356C">
        <w:rPr>
          <w:rFonts w:ascii="Century Gothic" w:eastAsia="Century Gothic" w:hAnsi="Century Gothic" w:cs="Century Gothic"/>
          <w:b/>
          <w:bCs/>
          <w:sz w:val="20"/>
          <w:szCs w:val="20"/>
        </w:rPr>
        <w:t>“Manifestamos que la información contenida en el presente Anexo es verdadera y que conocemos y aceptamos los Lineamientos para el Uso Responsable de Inteligencia Artificial establecidos en la Convocatoria FECI 2026”</w:t>
      </w:r>
      <w:r>
        <w:rPr>
          <w:rFonts w:ascii="Century Gothic" w:eastAsia="Century Gothic" w:hAnsi="Century Gothic" w:cs="Century Gothic"/>
          <w:sz w:val="20"/>
          <w:szCs w:val="20"/>
        </w:rPr>
        <w:t>; firmado por integrantes de equipo y asesor.</w:t>
      </w:r>
    </w:p>
    <w:p w14:paraId="210C1823" w14:textId="77777777" w:rsidR="009B69BA" w:rsidRPr="00DE508C" w:rsidRDefault="009B69BA" w:rsidP="009B69BA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</w:p>
    <w:p w14:paraId="6806C876" w14:textId="77777777" w:rsidR="009B69BA" w:rsidRDefault="009B69BA" w:rsidP="009B69BA">
      <w:pPr>
        <w:spacing w:before="100" w:beforeAutospacing="1" w:after="100" w:afterAutospacing="1"/>
        <w:jc w:val="both"/>
      </w:pPr>
    </w:p>
    <w:p w14:paraId="1B2B505E" w14:textId="08EB7B5D" w:rsidR="00BB71B4" w:rsidRPr="006640EA" w:rsidRDefault="00BB71B4" w:rsidP="00980B75">
      <w:pPr>
        <w:spacing w:before="40"/>
        <w:jc w:val="center"/>
      </w:pPr>
    </w:p>
    <w:sectPr w:rsidR="00BB71B4" w:rsidRPr="006640EA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A5A593" w14:textId="77777777" w:rsidR="007F33B5" w:rsidRDefault="007F33B5">
      <w:r>
        <w:separator/>
      </w:r>
    </w:p>
  </w:endnote>
  <w:endnote w:type="continuationSeparator" w:id="0">
    <w:p w14:paraId="3E10B3D9" w14:textId="77777777" w:rsidR="007F33B5" w:rsidRDefault="007F33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57BFA" w14:textId="009E1DF4" w:rsidR="00BB71B4" w:rsidRDefault="00BB71B4">
    <w:pPr>
      <w:pStyle w:val="Piedep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07BBE2" w14:textId="77777777" w:rsidR="007F33B5" w:rsidRDefault="007F33B5">
      <w:r>
        <w:separator/>
      </w:r>
    </w:p>
  </w:footnote>
  <w:footnote w:type="continuationSeparator" w:id="0">
    <w:p w14:paraId="7C9E5638" w14:textId="77777777" w:rsidR="007F33B5" w:rsidRDefault="007F33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3D6858"/>
    <w:multiLevelType w:val="hybridMultilevel"/>
    <w:tmpl w:val="B016BE0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AB3C8D"/>
    <w:multiLevelType w:val="hybridMultilevel"/>
    <w:tmpl w:val="78023FCE"/>
    <w:lvl w:ilvl="0" w:tplc="385682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563D80"/>
    <w:multiLevelType w:val="hybridMultilevel"/>
    <w:tmpl w:val="18AE4F48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3E26EE"/>
    <w:multiLevelType w:val="hybridMultilevel"/>
    <w:tmpl w:val="9056DCA4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398192">
    <w:abstractNumId w:val="8"/>
  </w:num>
  <w:num w:numId="2" w16cid:durableId="111629397">
    <w:abstractNumId w:val="6"/>
  </w:num>
  <w:num w:numId="3" w16cid:durableId="1976716974">
    <w:abstractNumId w:val="5"/>
  </w:num>
  <w:num w:numId="4" w16cid:durableId="2087460634">
    <w:abstractNumId w:val="4"/>
  </w:num>
  <w:num w:numId="5" w16cid:durableId="400829845">
    <w:abstractNumId w:val="7"/>
  </w:num>
  <w:num w:numId="6" w16cid:durableId="1282566802">
    <w:abstractNumId w:val="3"/>
  </w:num>
  <w:num w:numId="7" w16cid:durableId="224755636">
    <w:abstractNumId w:val="2"/>
  </w:num>
  <w:num w:numId="8" w16cid:durableId="1856990205">
    <w:abstractNumId w:val="1"/>
  </w:num>
  <w:num w:numId="9" w16cid:durableId="1385566329">
    <w:abstractNumId w:val="0"/>
  </w:num>
  <w:num w:numId="10" w16cid:durableId="743644155">
    <w:abstractNumId w:val="10"/>
  </w:num>
  <w:num w:numId="11" w16cid:durableId="1707440824">
    <w:abstractNumId w:val="11"/>
  </w:num>
  <w:num w:numId="12" w16cid:durableId="560947613">
    <w:abstractNumId w:val="12"/>
  </w:num>
  <w:num w:numId="13" w16cid:durableId="76423053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1A45EB"/>
    <w:rsid w:val="0029639D"/>
    <w:rsid w:val="00326F90"/>
    <w:rsid w:val="0040356C"/>
    <w:rsid w:val="006640EA"/>
    <w:rsid w:val="007F33B5"/>
    <w:rsid w:val="00980B75"/>
    <w:rsid w:val="009B69BA"/>
    <w:rsid w:val="00A40654"/>
    <w:rsid w:val="00AA1D8D"/>
    <w:rsid w:val="00AB2F02"/>
    <w:rsid w:val="00B47730"/>
    <w:rsid w:val="00BB71B4"/>
    <w:rsid w:val="00CB0664"/>
    <w:rsid w:val="00CC4407"/>
    <w:rsid w:val="00CF49CC"/>
    <w:rsid w:val="00D55FB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10EC59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9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MX"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 w:after="6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 w:after="6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 w:after="6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unhideWhenUsed/>
    <w:rsid w:val="006640E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592</Words>
  <Characters>3256</Characters>
  <Application>Microsoft Office Word</Application>
  <DocSecurity>0</DocSecurity>
  <Lines>27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3841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5</cp:revision>
  <dcterms:created xsi:type="dcterms:W3CDTF">2026-09-07T17:28:00Z</dcterms:created>
  <dcterms:modified xsi:type="dcterms:W3CDTF">2026-09-07T17:34:00Z</dcterms:modified>
  <cp:category/>
</cp:coreProperties>
</file>